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581FB" w14:textId="77777777" w:rsidR="0029760D" w:rsidRDefault="00000000">
      <w:pPr>
        <w:pStyle w:val="Heading1"/>
      </w:pPr>
      <w:r>
        <w:t>Side-by-Side Comparison: Current vs. AI-Enhanced Forecasting Process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29760D" w14:paraId="2C346EFC" w14:textId="77777777">
        <w:tc>
          <w:tcPr>
            <w:tcW w:w="4320" w:type="dxa"/>
          </w:tcPr>
          <w:p w14:paraId="10B843FE" w14:textId="77777777" w:rsidR="0029760D" w:rsidRDefault="00000000">
            <w:r>
              <w:t>Current Forecasting Process</w:t>
            </w:r>
          </w:p>
        </w:tc>
        <w:tc>
          <w:tcPr>
            <w:tcW w:w="4320" w:type="dxa"/>
          </w:tcPr>
          <w:p w14:paraId="08151788" w14:textId="77777777" w:rsidR="0029760D" w:rsidRDefault="00000000">
            <w:r>
              <w:t>AI-Enhanced Forecasting Process</w:t>
            </w:r>
          </w:p>
        </w:tc>
      </w:tr>
      <w:tr w:rsidR="0029760D" w14:paraId="524E38A8" w14:textId="77777777">
        <w:tc>
          <w:tcPr>
            <w:tcW w:w="4320" w:type="dxa"/>
          </w:tcPr>
          <w:p w14:paraId="01BD8BE8" w14:textId="77777777" w:rsidR="00DF1933" w:rsidRDefault="00DF1933">
            <w:r>
              <w:t xml:space="preserve">1: </w:t>
            </w:r>
            <w:r w:rsidR="00000000">
              <w:t xml:space="preserve">Collect historical sales data </w:t>
            </w:r>
          </w:p>
          <w:p w14:paraId="67338C00" w14:textId="77777777" w:rsidR="00DF1933" w:rsidRDefault="00DF1933" w:rsidP="00DF1933">
            <w:pPr>
              <w:pStyle w:val="ListParagraph"/>
              <w:numPr>
                <w:ilvl w:val="0"/>
                <w:numId w:val="10"/>
              </w:numPr>
            </w:pPr>
            <w:r>
              <w:t>System A: Sales for division A</w:t>
            </w:r>
          </w:p>
          <w:p w14:paraId="45566177" w14:textId="6BFD6CEC" w:rsidR="00DF1933" w:rsidRDefault="00DF1933" w:rsidP="00DF1933">
            <w:pPr>
              <w:pStyle w:val="ListParagraph"/>
              <w:numPr>
                <w:ilvl w:val="0"/>
                <w:numId w:val="10"/>
              </w:numPr>
            </w:pPr>
            <w:r>
              <w:t xml:space="preserve">System </w:t>
            </w:r>
            <w:r>
              <w:t>B</w:t>
            </w:r>
            <w:r>
              <w:t xml:space="preserve">: Sales for division </w:t>
            </w:r>
            <w:r>
              <w:t>B</w:t>
            </w:r>
          </w:p>
          <w:p w14:paraId="1DE5F6A3" w14:textId="4778E38E" w:rsidR="00DF1933" w:rsidRDefault="00DF1933" w:rsidP="00DF1933">
            <w:pPr>
              <w:pStyle w:val="ListParagraph"/>
              <w:numPr>
                <w:ilvl w:val="0"/>
                <w:numId w:val="10"/>
              </w:numPr>
            </w:pPr>
            <w:r>
              <w:t xml:space="preserve">System </w:t>
            </w:r>
            <w:r>
              <w:t>C</w:t>
            </w:r>
            <w:r>
              <w:t xml:space="preserve">: Sales for division </w:t>
            </w:r>
            <w:r>
              <w:t>C</w:t>
            </w:r>
          </w:p>
          <w:p w14:paraId="5D093580" w14:textId="04ACBB37" w:rsidR="00DF1933" w:rsidRDefault="00DF1933" w:rsidP="00DF1933">
            <w:pPr>
              <w:pStyle w:val="ListParagraph"/>
              <w:numPr>
                <w:ilvl w:val="0"/>
                <w:numId w:val="10"/>
              </w:numPr>
            </w:pPr>
            <w:r>
              <w:t xml:space="preserve">System </w:t>
            </w:r>
            <w:r>
              <w:t>D</w:t>
            </w:r>
            <w:r>
              <w:t xml:space="preserve">: Sales for division </w:t>
            </w:r>
            <w:r>
              <w:t>D</w:t>
            </w:r>
          </w:p>
          <w:p w14:paraId="72928453" w14:textId="661B2315" w:rsidR="0029760D" w:rsidRDefault="00000000" w:rsidP="00DF1933">
            <w:pPr>
              <w:pStyle w:val="ListParagraph"/>
              <w:numPr>
                <w:ilvl w:val="0"/>
                <w:numId w:val="10"/>
              </w:numPr>
            </w:pPr>
            <w:r>
              <w:t xml:space="preserve">Pain: Data spread across systems, Time: </w:t>
            </w:r>
            <w:r w:rsidR="00E10076">
              <w:t>16</w:t>
            </w:r>
            <w:r>
              <w:t xml:space="preserve"> </w:t>
            </w:r>
            <w:proofErr w:type="spellStart"/>
            <w:r>
              <w:t>hrs</w:t>
            </w:r>
            <w:proofErr w:type="spellEnd"/>
            <w:r>
              <w:t>)</w:t>
            </w:r>
          </w:p>
        </w:tc>
        <w:tc>
          <w:tcPr>
            <w:tcW w:w="4320" w:type="dxa"/>
          </w:tcPr>
          <w:p w14:paraId="54AE73EA" w14:textId="77777777" w:rsidR="00DF1933" w:rsidRDefault="00000000">
            <w:r>
              <w:t xml:space="preserve">Automated data </w:t>
            </w:r>
            <w:proofErr w:type="gramStart"/>
            <w:r>
              <w:t>ingestion</w:t>
            </w:r>
            <w:proofErr w:type="gramEnd"/>
            <w:r>
              <w:t xml:space="preserve"> </w:t>
            </w:r>
          </w:p>
          <w:p w14:paraId="0C2DC2BB" w14:textId="7BD1EBE8" w:rsidR="00DF1933" w:rsidRDefault="00DF1933" w:rsidP="00DF1933">
            <w:pPr>
              <w:pStyle w:val="ListParagraph"/>
              <w:numPr>
                <w:ilvl w:val="0"/>
                <w:numId w:val="10"/>
              </w:numPr>
            </w:pPr>
            <w:r>
              <w:t>Leverage integration software to automate data extraction</w:t>
            </w:r>
          </w:p>
          <w:p w14:paraId="79EB48A1" w14:textId="3A1DB92B" w:rsidR="0029760D" w:rsidRDefault="00000000" w:rsidP="00DF1933">
            <w:pPr>
              <w:pStyle w:val="ListParagraph"/>
              <w:numPr>
                <w:ilvl w:val="0"/>
                <w:numId w:val="10"/>
              </w:numPr>
            </w:pPr>
            <w:r>
              <w:t xml:space="preserve">Benefit: Unified, real-time data, Time: </w:t>
            </w:r>
            <w:r w:rsidR="00E10076">
              <w:t>4</w:t>
            </w:r>
            <w:r>
              <w:t xml:space="preserve"> </w:t>
            </w:r>
            <w:proofErr w:type="spellStart"/>
            <w:r>
              <w:t>hr</w:t>
            </w:r>
            <w:r w:rsidR="00DE3B99">
              <w:t>s</w:t>
            </w:r>
            <w:proofErr w:type="spellEnd"/>
          </w:p>
        </w:tc>
      </w:tr>
      <w:tr w:rsidR="0029760D" w14:paraId="7CDD4D8D" w14:textId="77777777">
        <w:tc>
          <w:tcPr>
            <w:tcW w:w="4320" w:type="dxa"/>
          </w:tcPr>
          <w:p w14:paraId="472DE308" w14:textId="77777777" w:rsidR="00DF1933" w:rsidRDefault="00DF1933">
            <w:r>
              <w:t xml:space="preserve">2: </w:t>
            </w:r>
            <w:r w:rsidR="00000000">
              <w:t xml:space="preserve">Gather sales &amp; marketing inputs </w:t>
            </w:r>
          </w:p>
          <w:p w14:paraId="4B6E890D" w14:textId="364E82D9" w:rsidR="00DF1933" w:rsidRDefault="00DF1933" w:rsidP="00DF1933">
            <w:pPr>
              <w:pStyle w:val="ListParagraph"/>
              <w:numPr>
                <w:ilvl w:val="0"/>
                <w:numId w:val="10"/>
              </w:numPr>
            </w:pPr>
            <w:r>
              <w:t>Download from website X for marketing content for division A, D</w:t>
            </w:r>
          </w:p>
          <w:p w14:paraId="748AAE4E" w14:textId="36830D80" w:rsidR="00DF1933" w:rsidRDefault="00DF1933" w:rsidP="00DF1933">
            <w:pPr>
              <w:pStyle w:val="ListParagraph"/>
              <w:numPr>
                <w:ilvl w:val="0"/>
                <w:numId w:val="10"/>
              </w:numPr>
            </w:pPr>
            <w:r>
              <w:t xml:space="preserve">Download from website </w:t>
            </w:r>
            <w:r>
              <w:t>Y</w:t>
            </w:r>
            <w:r>
              <w:t xml:space="preserve"> for marketing content</w:t>
            </w:r>
            <w:r>
              <w:t xml:space="preserve"> for division B, C</w:t>
            </w:r>
          </w:p>
          <w:p w14:paraId="6976D08B" w14:textId="63AD9F71" w:rsidR="00DF1933" w:rsidRDefault="00DF1933" w:rsidP="00DF1933">
            <w:pPr>
              <w:pStyle w:val="ListParagraph"/>
              <w:numPr>
                <w:ilvl w:val="0"/>
                <w:numId w:val="10"/>
              </w:numPr>
            </w:pPr>
            <w:r>
              <w:t xml:space="preserve">Review and summarize </w:t>
            </w:r>
          </w:p>
          <w:p w14:paraId="1DE05BBA" w14:textId="780539DA" w:rsidR="0029760D" w:rsidRDefault="00000000" w:rsidP="00DF1933">
            <w:pPr>
              <w:pStyle w:val="ListParagraph"/>
              <w:numPr>
                <w:ilvl w:val="0"/>
                <w:numId w:val="10"/>
              </w:numPr>
            </w:pPr>
            <w:r>
              <w:t xml:space="preserve">Pain: Inconsistent formats &amp; delays, Time: </w:t>
            </w:r>
            <w:r w:rsidR="00E10076">
              <w:t>10</w:t>
            </w:r>
            <w:r>
              <w:t xml:space="preserve"> </w:t>
            </w:r>
            <w:proofErr w:type="spellStart"/>
            <w:r>
              <w:t>hrs</w:t>
            </w:r>
            <w:proofErr w:type="spellEnd"/>
          </w:p>
        </w:tc>
        <w:tc>
          <w:tcPr>
            <w:tcW w:w="4320" w:type="dxa"/>
          </w:tcPr>
          <w:p w14:paraId="3682A0D6" w14:textId="77777777" w:rsidR="00DF1933" w:rsidRDefault="00000000">
            <w:r>
              <w:t>Integrated cross-functional inputs</w:t>
            </w:r>
          </w:p>
          <w:p w14:paraId="388F69FE" w14:textId="265DF66A" w:rsidR="00DF1933" w:rsidRDefault="00DF1933" w:rsidP="00DF1933">
            <w:pPr>
              <w:pStyle w:val="ListParagraph"/>
              <w:numPr>
                <w:ilvl w:val="0"/>
                <w:numId w:val="10"/>
              </w:numPr>
            </w:pPr>
            <w:r>
              <w:t>Leverage integration software to automate data extraction</w:t>
            </w:r>
            <w:r>
              <w:t xml:space="preserve"> from websites</w:t>
            </w:r>
          </w:p>
          <w:p w14:paraId="47BC28CB" w14:textId="46C8AC82" w:rsidR="00DF1933" w:rsidRDefault="00DF1933" w:rsidP="00DF1933">
            <w:pPr>
              <w:pStyle w:val="ListParagraph"/>
              <w:numPr>
                <w:ilvl w:val="0"/>
                <w:numId w:val="10"/>
              </w:numPr>
            </w:pPr>
            <w:r>
              <w:t>Review and summarize</w:t>
            </w:r>
          </w:p>
          <w:p w14:paraId="432BA81E" w14:textId="071FA7C3" w:rsidR="0029760D" w:rsidRDefault="00000000" w:rsidP="00DF1933">
            <w:pPr>
              <w:pStyle w:val="ListParagraph"/>
              <w:numPr>
                <w:ilvl w:val="0"/>
                <w:numId w:val="10"/>
              </w:numPr>
            </w:pPr>
            <w:r>
              <w:t xml:space="preserve">Benefit: </w:t>
            </w:r>
            <w:r w:rsidR="00DF1933">
              <w:t>Automation</w:t>
            </w:r>
            <w:r>
              <w:t xml:space="preserve">, Time: </w:t>
            </w:r>
            <w:r w:rsidR="00E10076">
              <w:t>7</w:t>
            </w:r>
            <w:r>
              <w:t xml:space="preserve"> </w:t>
            </w:r>
            <w:proofErr w:type="spellStart"/>
            <w:r>
              <w:t>hr</w:t>
            </w:r>
            <w:r w:rsidR="00DE3B99">
              <w:t>s</w:t>
            </w:r>
            <w:proofErr w:type="spellEnd"/>
          </w:p>
        </w:tc>
      </w:tr>
      <w:tr w:rsidR="0029760D" w14:paraId="05905321" w14:textId="77777777">
        <w:tc>
          <w:tcPr>
            <w:tcW w:w="4320" w:type="dxa"/>
          </w:tcPr>
          <w:p w14:paraId="407BDCCA" w14:textId="77777777" w:rsidR="00E10076" w:rsidRDefault="00000000">
            <w:r>
              <w:t xml:space="preserve">Manual spreadsheet updates </w:t>
            </w:r>
          </w:p>
          <w:p w14:paraId="17DCF1AF" w14:textId="6A2769D0" w:rsidR="00E10076" w:rsidRDefault="00E10076" w:rsidP="00E10076">
            <w:pPr>
              <w:pStyle w:val="ListParagraph"/>
              <w:numPr>
                <w:ilvl w:val="0"/>
                <w:numId w:val="10"/>
              </w:numPr>
            </w:pPr>
            <w:r>
              <w:t>Load all data into forecasting excels</w:t>
            </w:r>
          </w:p>
          <w:p w14:paraId="50D7A355" w14:textId="1ECB9929" w:rsidR="00E10076" w:rsidRDefault="00E10076" w:rsidP="00E10076">
            <w:pPr>
              <w:pStyle w:val="ListParagraph"/>
              <w:numPr>
                <w:ilvl w:val="0"/>
                <w:numId w:val="10"/>
              </w:numPr>
            </w:pPr>
            <w:r>
              <w:t>Validate inputs</w:t>
            </w:r>
          </w:p>
          <w:p w14:paraId="08A5B58A" w14:textId="77777777" w:rsidR="00E10076" w:rsidRDefault="00E10076" w:rsidP="00E10076">
            <w:pPr>
              <w:pStyle w:val="ListParagraph"/>
              <w:numPr>
                <w:ilvl w:val="0"/>
                <w:numId w:val="10"/>
              </w:numPr>
            </w:pPr>
            <w:r>
              <w:t xml:space="preserve">Run &amp; validate models, iterate </w:t>
            </w:r>
          </w:p>
          <w:p w14:paraId="50F52570" w14:textId="58BB3516" w:rsidR="0029760D" w:rsidRDefault="00000000" w:rsidP="00E10076">
            <w:pPr>
              <w:pStyle w:val="ListParagraph"/>
              <w:numPr>
                <w:ilvl w:val="0"/>
                <w:numId w:val="10"/>
              </w:numPr>
            </w:pPr>
            <w:r>
              <w:t xml:space="preserve">Pain: Error-prone &amp; time-consuming, Time: </w:t>
            </w:r>
            <w:r w:rsidR="00E10076">
              <w:t>24</w:t>
            </w:r>
            <w:r>
              <w:t xml:space="preserve"> </w:t>
            </w:r>
            <w:proofErr w:type="spellStart"/>
            <w:r>
              <w:t>hrs</w:t>
            </w:r>
            <w:proofErr w:type="spellEnd"/>
          </w:p>
        </w:tc>
        <w:tc>
          <w:tcPr>
            <w:tcW w:w="4320" w:type="dxa"/>
          </w:tcPr>
          <w:p w14:paraId="147B0276" w14:textId="77777777" w:rsidR="00E10076" w:rsidRDefault="00000000">
            <w:r>
              <w:t xml:space="preserve">AI-powered forecasting engine </w:t>
            </w:r>
          </w:p>
          <w:p w14:paraId="7B1294EF" w14:textId="53EA4535" w:rsidR="00E10076" w:rsidRDefault="00E10076" w:rsidP="00E10076">
            <w:pPr>
              <w:pStyle w:val="ListParagraph"/>
              <w:numPr>
                <w:ilvl w:val="0"/>
                <w:numId w:val="10"/>
              </w:numPr>
            </w:pPr>
            <w:r>
              <w:t>AI runs on centralized data</w:t>
            </w:r>
          </w:p>
          <w:p w14:paraId="1AD1B463" w14:textId="62EA02BE" w:rsidR="00E10076" w:rsidRDefault="00E10076" w:rsidP="00E10076">
            <w:pPr>
              <w:pStyle w:val="ListParagraph"/>
              <w:numPr>
                <w:ilvl w:val="0"/>
                <w:numId w:val="10"/>
              </w:numPr>
            </w:pPr>
            <w:r>
              <w:t>Enable real time scenario planning</w:t>
            </w:r>
          </w:p>
          <w:p w14:paraId="67AA2668" w14:textId="72AC70D8" w:rsidR="0029760D" w:rsidRDefault="00000000" w:rsidP="00E10076">
            <w:pPr>
              <w:pStyle w:val="ListParagraph"/>
              <w:numPr>
                <w:ilvl w:val="0"/>
                <w:numId w:val="10"/>
              </w:numPr>
            </w:pPr>
            <w:r>
              <w:t xml:space="preserve">Benefit: Fast, accurate predictions, Time: </w:t>
            </w:r>
            <w:r w:rsidR="00E10076">
              <w:t>16</w:t>
            </w:r>
            <w:r>
              <w:t xml:space="preserve"> </w:t>
            </w:r>
            <w:proofErr w:type="spellStart"/>
            <w:r>
              <w:t>hrs</w:t>
            </w:r>
            <w:proofErr w:type="spellEnd"/>
          </w:p>
        </w:tc>
      </w:tr>
      <w:tr w:rsidR="0029760D" w14:paraId="12BD91E7" w14:textId="77777777">
        <w:tc>
          <w:tcPr>
            <w:tcW w:w="4320" w:type="dxa"/>
          </w:tcPr>
          <w:p w14:paraId="44CD86B6" w14:textId="77777777" w:rsidR="00E10076" w:rsidRDefault="00000000">
            <w:r>
              <w:t>Apply internal assumptions</w:t>
            </w:r>
          </w:p>
          <w:p w14:paraId="198164A0" w14:textId="0C5F18B3" w:rsidR="00E10076" w:rsidRDefault="00E10076" w:rsidP="00E10076">
            <w:pPr>
              <w:pStyle w:val="ListParagraph"/>
              <w:numPr>
                <w:ilvl w:val="0"/>
                <w:numId w:val="10"/>
              </w:numPr>
            </w:pPr>
            <w:r>
              <w:t>Load assumptions into excels</w:t>
            </w:r>
          </w:p>
          <w:p w14:paraId="54E4A8EE" w14:textId="77777777" w:rsidR="00E10076" w:rsidRDefault="00E10076" w:rsidP="00E10076">
            <w:pPr>
              <w:pStyle w:val="ListParagraph"/>
              <w:numPr>
                <w:ilvl w:val="0"/>
                <w:numId w:val="10"/>
              </w:numPr>
            </w:pPr>
            <w:r>
              <w:t>Validate inputs</w:t>
            </w:r>
          </w:p>
          <w:p w14:paraId="155B1AC8" w14:textId="6BF70891" w:rsidR="00E10076" w:rsidRDefault="00E10076" w:rsidP="00E10076">
            <w:pPr>
              <w:pStyle w:val="ListParagraph"/>
              <w:numPr>
                <w:ilvl w:val="0"/>
                <w:numId w:val="10"/>
              </w:numPr>
            </w:pPr>
            <w:r>
              <w:t xml:space="preserve">Run &amp; validate models, iterate </w:t>
            </w:r>
            <w:r w:rsidR="00000000">
              <w:t xml:space="preserve"> </w:t>
            </w:r>
          </w:p>
          <w:p w14:paraId="0CD1C952" w14:textId="6EE5BED6" w:rsidR="0029760D" w:rsidRDefault="00000000" w:rsidP="00E10076">
            <w:pPr>
              <w:pStyle w:val="ListParagraph"/>
              <w:numPr>
                <w:ilvl w:val="0"/>
                <w:numId w:val="10"/>
              </w:numPr>
            </w:pPr>
            <w:r>
              <w:t xml:space="preserve">Pain: Limited to known factors, Time: </w:t>
            </w:r>
            <w:r w:rsidR="00E10076">
              <w:t>16</w:t>
            </w:r>
            <w:r>
              <w:t xml:space="preserve"> hrs)</w:t>
            </w:r>
          </w:p>
        </w:tc>
        <w:tc>
          <w:tcPr>
            <w:tcW w:w="4320" w:type="dxa"/>
          </w:tcPr>
          <w:p w14:paraId="3A0C3D18" w14:textId="77777777" w:rsidR="00E10076" w:rsidRDefault="00000000">
            <w:r>
              <w:t>Incorporate external signals</w:t>
            </w:r>
          </w:p>
          <w:p w14:paraId="19B060BF" w14:textId="1224B6C5" w:rsidR="00E10076" w:rsidRDefault="00E10076" w:rsidP="00E10076">
            <w:pPr>
              <w:pStyle w:val="ListParagraph"/>
              <w:numPr>
                <w:ilvl w:val="0"/>
                <w:numId w:val="10"/>
              </w:numPr>
            </w:pPr>
            <w:r>
              <w:t xml:space="preserve">Leverage integration software to automate data extraction from </w:t>
            </w:r>
            <w:r>
              <w:t>sources</w:t>
            </w:r>
          </w:p>
          <w:p w14:paraId="68251664" w14:textId="77777777" w:rsidR="00E10076" w:rsidRDefault="00E10076" w:rsidP="00E10076">
            <w:pPr>
              <w:pStyle w:val="ListParagraph"/>
              <w:numPr>
                <w:ilvl w:val="0"/>
                <w:numId w:val="10"/>
              </w:numPr>
            </w:pPr>
            <w:r>
              <w:t>Validate inputs</w:t>
            </w:r>
          </w:p>
          <w:p w14:paraId="03D6F296" w14:textId="4FC297C3" w:rsidR="00E10076" w:rsidRDefault="00E10076" w:rsidP="00E10076">
            <w:pPr>
              <w:pStyle w:val="ListParagraph"/>
              <w:numPr>
                <w:ilvl w:val="0"/>
                <w:numId w:val="10"/>
              </w:numPr>
            </w:pPr>
            <w:r>
              <w:t xml:space="preserve">Run &amp; validate models, iterate  </w:t>
            </w:r>
          </w:p>
          <w:p w14:paraId="67250855" w14:textId="31D4F044" w:rsidR="0029760D" w:rsidRDefault="00000000" w:rsidP="00E10076">
            <w:pPr>
              <w:pStyle w:val="ListParagraph"/>
              <w:numPr>
                <w:ilvl w:val="0"/>
                <w:numId w:val="10"/>
              </w:numPr>
            </w:pPr>
            <w:r>
              <w:t xml:space="preserve">Benefit: Broader insight base, Time: </w:t>
            </w:r>
            <w:r w:rsidR="00E10076">
              <w:t xml:space="preserve">10 </w:t>
            </w:r>
            <w:proofErr w:type="spellStart"/>
            <w:r>
              <w:t>hr</w:t>
            </w:r>
            <w:r w:rsidR="00E10076">
              <w:t>s</w:t>
            </w:r>
            <w:proofErr w:type="spellEnd"/>
          </w:p>
        </w:tc>
      </w:tr>
      <w:tr w:rsidR="0029760D" w14:paraId="1CD8A91B" w14:textId="77777777">
        <w:tc>
          <w:tcPr>
            <w:tcW w:w="4320" w:type="dxa"/>
          </w:tcPr>
          <w:p w14:paraId="2B75D157" w14:textId="77777777" w:rsidR="00E10076" w:rsidRDefault="00000000">
            <w:r>
              <w:t xml:space="preserve">Leadership review &amp; revisions </w:t>
            </w:r>
          </w:p>
          <w:p w14:paraId="1C811A38" w14:textId="77777777" w:rsidR="00E10076" w:rsidRDefault="00E10076" w:rsidP="00E10076">
            <w:pPr>
              <w:pStyle w:val="ListParagraph"/>
              <w:numPr>
                <w:ilvl w:val="0"/>
                <w:numId w:val="10"/>
              </w:numPr>
            </w:pPr>
            <w:r>
              <w:t>Model feedback</w:t>
            </w:r>
          </w:p>
          <w:p w14:paraId="37B341F2" w14:textId="77777777" w:rsidR="00E10076" w:rsidRDefault="00E10076" w:rsidP="00E10076">
            <w:pPr>
              <w:pStyle w:val="ListParagraph"/>
              <w:numPr>
                <w:ilvl w:val="0"/>
                <w:numId w:val="10"/>
              </w:numPr>
            </w:pPr>
            <w:r>
              <w:t xml:space="preserve">Update models </w:t>
            </w:r>
          </w:p>
          <w:p w14:paraId="650A338C" w14:textId="77777777" w:rsidR="00E10076" w:rsidRDefault="00E10076" w:rsidP="00E10076">
            <w:pPr>
              <w:pStyle w:val="ListParagraph"/>
              <w:numPr>
                <w:ilvl w:val="0"/>
                <w:numId w:val="10"/>
              </w:numPr>
            </w:pPr>
            <w:r>
              <w:t>Run &amp; validate models, iterate</w:t>
            </w:r>
          </w:p>
          <w:p w14:paraId="0D930969" w14:textId="29E602A9" w:rsidR="0029760D" w:rsidRDefault="00000000" w:rsidP="00E10076">
            <w:pPr>
              <w:pStyle w:val="ListParagraph"/>
              <w:numPr>
                <w:ilvl w:val="0"/>
                <w:numId w:val="10"/>
              </w:numPr>
            </w:pPr>
            <w:r>
              <w:t xml:space="preserve">Pain: Multiple review cycles, Time: </w:t>
            </w:r>
            <w:r w:rsidR="00E10076">
              <w:t>24</w:t>
            </w:r>
            <w:r>
              <w:t xml:space="preserve"> </w:t>
            </w:r>
            <w:proofErr w:type="spellStart"/>
            <w:r>
              <w:t>hrs</w:t>
            </w:r>
            <w:proofErr w:type="spellEnd"/>
          </w:p>
        </w:tc>
        <w:tc>
          <w:tcPr>
            <w:tcW w:w="4320" w:type="dxa"/>
          </w:tcPr>
          <w:p w14:paraId="5094F571" w14:textId="77777777" w:rsidR="00E10076" w:rsidRDefault="00000000">
            <w:r>
              <w:t>Streamlined leadership review</w:t>
            </w:r>
          </w:p>
          <w:p w14:paraId="615492D3" w14:textId="77777777" w:rsidR="00E10076" w:rsidRDefault="00E10076" w:rsidP="00E10076">
            <w:pPr>
              <w:pStyle w:val="ListParagraph"/>
              <w:numPr>
                <w:ilvl w:val="0"/>
                <w:numId w:val="10"/>
              </w:numPr>
            </w:pPr>
            <w:r>
              <w:t>Real time scenario planning review enabled by AI</w:t>
            </w:r>
          </w:p>
          <w:p w14:paraId="5CDCC75A" w14:textId="5A8DA5D4" w:rsidR="0029760D" w:rsidRDefault="00000000" w:rsidP="00E10076">
            <w:pPr>
              <w:pStyle w:val="ListParagraph"/>
              <w:numPr>
                <w:ilvl w:val="0"/>
                <w:numId w:val="10"/>
              </w:numPr>
            </w:pPr>
            <w:r>
              <w:t xml:space="preserve">Benefit: </w:t>
            </w:r>
            <w:r w:rsidR="00E10076">
              <w:t>Faster, broader, d</w:t>
            </w:r>
            <w:r>
              <w:t xml:space="preserve">ata-backed decisions, Time: </w:t>
            </w:r>
            <w:r w:rsidR="00DE3B99">
              <w:t>12</w:t>
            </w:r>
            <w:r>
              <w:t xml:space="preserve"> </w:t>
            </w:r>
            <w:proofErr w:type="spellStart"/>
            <w:r>
              <w:t>hr</w:t>
            </w:r>
            <w:r w:rsidR="00E10076">
              <w:t>s</w:t>
            </w:r>
            <w:proofErr w:type="spellEnd"/>
          </w:p>
        </w:tc>
      </w:tr>
      <w:tr w:rsidR="0029760D" w14:paraId="01A20FC2" w14:textId="77777777">
        <w:tc>
          <w:tcPr>
            <w:tcW w:w="4320" w:type="dxa"/>
          </w:tcPr>
          <w:p w14:paraId="644E4D28" w14:textId="77777777" w:rsidR="00DE3B99" w:rsidRDefault="00000000">
            <w:r>
              <w:t>Finalize &amp; distribute forecast</w:t>
            </w:r>
          </w:p>
          <w:p w14:paraId="0C85BBD8" w14:textId="77777777" w:rsidR="00DE3B99" w:rsidRDefault="00DE3B99" w:rsidP="00DE3B99">
            <w:pPr>
              <w:pStyle w:val="ListParagraph"/>
              <w:numPr>
                <w:ilvl w:val="0"/>
                <w:numId w:val="10"/>
              </w:numPr>
            </w:pPr>
            <w:r>
              <w:t xml:space="preserve">Email models </w:t>
            </w:r>
            <w:proofErr w:type="gramStart"/>
            <w:r>
              <w:t>to</w:t>
            </w:r>
            <w:proofErr w:type="gramEnd"/>
            <w:r>
              <w:t xml:space="preserve"> divisions</w:t>
            </w:r>
          </w:p>
          <w:p w14:paraId="3EDC2961" w14:textId="42E27608" w:rsidR="0029760D" w:rsidRDefault="00000000" w:rsidP="00DE3B99">
            <w:pPr>
              <w:pStyle w:val="ListParagraph"/>
              <w:numPr>
                <w:ilvl w:val="0"/>
                <w:numId w:val="10"/>
              </w:numPr>
            </w:pPr>
            <w:r>
              <w:t xml:space="preserve">Pain: Manual distribution delays, Time: 2 </w:t>
            </w:r>
            <w:proofErr w:type="spellStart"/>
            <w:r>
              <w:t>hrs</w:t>
            </w:r>
            <w:proofErr w:type="spellEnd"/>
          </w:p>
        </w:tc>
        <w:tc>
          <w:tcPr>
            <w:tcW w:w="4320" w:type="dxa"/>
          </w:tcPr>
          <w:p w14:paraId="722077F3" w14:textId="77777777" w:rsidR="00DE3B99" w:rsidRDefault="00000000">
            <w:r>
              <w:t xml:space="preserve">Auto-distribution of insights </w:t>
            </w:r>
          </w:p>
          <w:p w14:paraId="2AA14513" w14:textId="0BB929A2" w:rsidR="00DE3B99" w:rsidRDefault="00DE3B99" w:rsidP="00DE3B99">
            <w:pPr>
              <w:pStyle w:val="ListParagraph"/>
              <w:numPr>
                <w:ilvl w:val="0"/>
                <w:numId w:val="10"/>
              </w:numPr>
            </w:pPr>
            <w:r>
              <w:t>AI insights accessible online, real time</w:t>
            </w:r>
          </w:p>
          <w:p w14:paraId="7521D5FA" w14:textId="33A0A50D" w:rsidR="00DE3B99" w:rsidRDefault="00DE3B99" w:rsidP="00DE3B99">
            <w:pPr>
              <w:pStyle w:val="ListParagraph"/>
              <w:numPr>
                <w:ilvl w:val="0"/>
                <w:numId w:val="10"/>
              </w:numPr>
            </w:pPr>
            <w:r>
              <w:t>Divisions able to run division-specific scenarios</w:t>
            </w:r>
          </w:p>
          <w:p w14:paraId="1F2C4D66" w14:textId="5E41A00E" w:rsidR="0029760D" w:rsidRDefault="00000000" w:rsidP="00DE3B99">
            <w:pPr>
              <w:pStyle w:val="ListParagraph"/>
              <w:numPr>
                <w:ilvl w:val="0"/>
                <w:numId w:val="10"/>
              </w:numPr>
            </w:pPr>
            <w:r>
              <w:t>Benefit:</w:t>
            </w:r>
            <w:r w:rsidR="00DE3B99">
              <w:t xml:space="preserve"> </w:t>
            </w:r>
            <w:r>
              <w:t xml:space="preserve">Instant access, Time: &lt;1 </w:t>
            </w:r>
            <w:proofErr w:type="spellStart"/>
            <w:r>
              <w:t>hr</w:t>
            </w:r>
            <w:proofErr w:type="spellEnd"/>
          </w:p>
        </w:tc>
      </w:tr>
    </w:tbl>
    <w:p w14:paraId="414346D0" w14:textId="77777777" w:rsidR="0055537B" w:rsidRDefault="0055537B"/>
    <w:sectPr w:rsidR="0055537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55435A3"/>
    <w:multiLevelType w:val="hybridMultilevel"/>
    <w:tmpl w:val="6966F49A"/>
    <w:lvl w:ilvl="0" w:tplc="F6AAA42A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332305">
    <w:abstractNumId w:val="8"/>
  </w:num>
  <w:num w:numId="2" w16cid:durableId="1113327190">
    <w:abstractNumId w:val="6"/>
  </w:num>
  <w:num w:numId="3" w16cid:durableId="1975791903">
    <w:abstractNumId w:val="5"/>
  </w:num>
  <w:num w:numId="4" w16cid:durableId="1712455744">
    <w:abstractNumId w:val="4"/>
  </w:num>
  <w:num w:numId="5" w16cid:durableId="369116653">
    <w:abstractNumId w:val="7"/>
  </w:num>
  <w:num w:numId="6" w16cid:durableId="1426732600">
    <w:abstractNumId w:val="3"/>
  </w:num>
  <w:num w:numId="7" w16cid:durableId="693507418">
    <w:abstractNumId w:val="2"/>
  </w:num>
  <w:num w:numId="8" w16cid:durableId="1417629907">
    <w:abstractNumId w:val="1"/>
  </w:num>
  <w:num w:numId="9" w16cid:durableId="1147287442">
    <w:abstractNumId w:val="0"/>
  </w:num>
  <w:num w:numId="10" w16cid:durableId="17208552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9760D"/>
    <w:rsid w:val="00326F90"/>
    <w:rsid w:val="0055537B"/>
    <w:rsid w:val="00A76768"/>
    <w:rsid w:val="00AA1D8D"/>
    <w:rsid w:val="00B129E7"/>
    <w:rsid w:val="00B47730"/>
    <w:rsid w:val="00CB0664"/>
    <w:rsid w:val="00DE3B99"/>
    <w:rsid w:val="00DF1933"/>
    <w:rsid w:val="00E1007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F0E670"/>
  <w14:defaultImageDpi w14:val="300"/>
  <w15:docId w15:val="{F487DAB2-0F85-45D1-A2DE-573EEB2C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Dinh, Hao</cp:lastModifiedBy>
  <cp:revision>2</cp:revision>
  <dcterms:created xsi:type="dcterms:W3CDTF">2025-05-31T21:12:00Z</dcterms:created>
  <dcterms:modified xsi:type="dcterms:W3CDTF">2025-05-31T21:12:00Z</dcterms:modified>
  <cp:category/>
</cp:coreProperties>
</file>